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A650" w14:textId="77777777" w:rsidR="00497D4F" w:rsidRDefault="00000000">
      <w:pPr>
        <w:pStyle w:val="Title"/>
      </w:pPr>
      <w:r>
        <w:t>Freshservice – SCCM Integration Preflight Checklist</w:t>
      </w:r>
    </w:p>
    <w:p w14:paraId="5821F911" w14:textId="77777777" w:rsidR="00497D4F" w:rsidRDefault="00000000">
      <w:r>
        <w:t>This document helps assess readiness and preconditions before integrating Microsoft System Center Configuration Manager</w:t>
      </w:r>
      <w:r w:rsidR="00FE7AEE">
        <w:t xml:space="preserve"> (SCCM</w:t>
      </w:r>
      <w:r>
        <w:t>) with Freshservice. It supports ITIL principles of Configuration Management, Change Enablement, and Continual Improvement.</w:t>
      </w:r>
    </w:p>
    <w:p w14:paraId="2A5CEF40" w14:textId="77777777" w:rsidR="00497D4F" w:rsidRDefault="00000000">
      <w:pPr>
        <w:pStyle w:val="Heading1"/>
      </w:pPr>
      <w:r>
        <w:t>1. Objective of SCCM Integration</w:t>
      </w:r>
    </w:p>
    <w:p w14:paraId="3A0BA334" w14:textId="77777777" w:rsidR="002F3DBC" w:rsidRDefault="00000000">
      <w:r>
        <w:t>Summarize the intended use of SCCM integration:</w:t>
      </w:r>
    </w:p>
    <w:p w14:paraId="250A6B84" w14:textId="77777777" w:rsidR="002F3DBC" w:rsidRDefault="00000000" w:rsidP="002F3DBC">
      <w:pPr>
        <w:pStyle w:val="ListParagraph"/>
        <w:numPr>
          <w:ilvl w:val="0"/>
          <w:numId w:val="13"/>
        </w:numPr>
      </w:pPr>
      <w:r>
        <w:t>Automated asset discovery</w:t>
      </w:r>
    </w:p>
    <w:p w14:paraId="52F50830" w14:textId="77777777" w:rsidR="002F3DBC" w:rsidRDefault="00000000" w:rsidP="002F3DBC">
      <w:pPr>
        <w:pStyle w:val="ListParagraph"/>
        <w:numPr>
          <w:ilvl w:val="0"/>
          <w:numId w:val="13"/>
        </w:numPr>
      </w:pPr>
      <w:r>
        <w:t>Hardware and software inventory sync</w:t>
      </w:r>
    </w:p>
    <w:p w14:paraId="4A532598" w14:textId="3AF7E410" w:rsidR="00497D4F" w:rsidRDefault="00000000" w:rsidP="002F3DBC">
      <w:pPr>
        <w:pStyle w:val="ListParagraph"/>
        <w:numPr>
          <w:ilvl w:val="0"/>
          <w:numId w:val="13"/>
        </w:numPr>
      </w:pPr>
      <w:r>
        <w:t>Accurate CMDB population</w:t>
      </w:r>
    </w:p>
    <w:p w14:paraId="72D60CA9" w14:textId="77777777" w:rsidR="00497D4F" w:rsidRDefault="00000000">
      <w:pPr>
        <w:pStyle w:val="Heading1"/>
      </w:pPr>
      <w:r>
        <w:t>2. Stakeholder Readiness</w:t>
      </w:r>
    </w:p>
    <w:p w14:paraId="0372070E" w14:textId="2EBF7900" w:rsidR="002F3DBC" w:rsidRDefault="00000000" w:rsidP="002F3DBC">
      <w:pPr>
        <w:pStyle w:val="ListParagraph"/>
        <w:numPr>
          <w:ilvl w:val="0"/>
          <w:numId w:val="14"/>
        </w:numPr>
      </w:pPr>
      <w:r>
        <w:t xml:space="preserve">Identify </w:t>
      </w:r>
      <w:r w:rsidR="002F3DBC">
        <w:t xml:space="preserve">the </w:t>
      </w:r>
      <w:r>
        <w:t xml:space="preserve">SCCM admin, </w:t>
      </w:r>
      <w:r w:rsidR="002F3DBC">
        <w:t xml:space="preserve">the </w:t>
      </w:r>
      <w:r>
        <w:t xml:space="preserve">Freshservice admin, and </w:t>
      </w:r>
      <w:r w:rsidR="002F3DBC">
        <w:t xml:space="preserve">the </w:t>
      </w:r>
      <w:r>
        <w:t>IT asset managers</w:t>
      </w:r>
    </w:p>
    <w:p w14:paraId="296CD2AF" w14:textId="77777777" w:rsidR="002F3DBC" w:rsidRDefault="00000000" w:rsidP="002F3DBC">
      <w:pPr>
        <w:pStyle w:val="ListParagraph"/>
        <w:numPr>
          <w:ilvl w:val="0"/>
          <w:numId w:val="14"/>
        </w:numPr>
      </w:pPr>
      <w:r>
        <w:t>Confirm roles and responsibilities</w:t>
      </w:r>
    </w:p>
    <w:p w14:paraId="18B0A46F" w14:textId="323153E9" w:rsidR="00497D4F" w:rsidRDefault="00000000" w:rsidP="002F3DBC">
      <w:pPr>
        <w:pStyle w:val="ListParagraph"/>
        <w:numPr>
          <w:ilvl w:val="0"/>
          <w:numId w:val="14"/>
        </w:numPr>
      </w:pPr>
      <w:r>
        <w:t>Review ITIL Configuration Management processes</w:t>
      </w:r>
    </w:p>
    <w:p w14:paraId="4BA105AC" w14:textId="77777777" w:rsidR="00497D4F" w:rsidRDefault="00000000">
      <w:pPr>
        <w:pStyle w:val="Heading1"/>
      </w:pPr>
      <w:r>
        <w:t>3. SCCM Environment Verification</w:t>
      </w:r>
    </w:p>
    <w:p w14:paraId="0746D214" w14:textId="77777777" w:rsidR="002F3DBC" w:rsidRDefault="00000000" w:rsidP="002F3DBC">
      <w:pPr>
        <w:pStyle w:val="ListParagraph"/>
        <w:numPr>
          <w:ilvl w:val="0"/>
          <w:numId w:val="18"/>
        </w:numPr>
      </w:pPr>
      <w:r>
        <w:t>SCCM is functional and accessible</w:t>
      </w:r>
    </w:p>
    <w:p w14:paraId="7AD599AF" w14:textId="77777777" w:rsidR="002F3DBC" w:rsidRDefault="00000000" w:rsidP="002F3DBC">
      <w:pPr>
        <w:pStyle w:val="ListParagraph"/>
        <w:numPr>
          <w:ilvl w:val="0"/>
          <w:numId w:val="18"/>
        </w:numPr>
      </w:pPr>
      <w:r>
        <w:t>Active Directory integration is healthy</w:t>
      </w:r>
    </w:p>
    <w:p w14:paraId="5A54880D" w14:textId="77777777" w:rsidR="002F3DBC" w:rsidRDefault="00000000" w:rsidP="002F3DBC">
      <w:pPr>
        <w:pStyle w:val="ListParagraph"/>
        <w:numPr>
          <w:ilvl w:val="0"/>
          <w:numId w:val="18"/>
        </w:numPr>
      </w:pPr>
      <w:r>
        <w:t>SQL access or export options are available</w:t>
      </w:r>
    </w:p>
    <w:p w14:paraId="7B637F08" w14:textId="7F7583F7" w:rsidR="00497D4F" w:rsidRDefault="00000000" w:rsidP="002F3DBC">
      <w:pPr>
        <w:pStyle w:val="ListParagraph"/>
        <w:numPr>
          <w:ilvl w:val="0"/>
          <w:numId w:val="18"/>
        </w:numPr>
      </w:pPr>
      <w:r>
        <w:t xml:space="preserve">Identify </w:t>
      </w:r>
      <w:r w:rsidR="00FE7AEE">
        <w:t xml:space="preserve">the </w:t>
      </w:r>
      <w:r>
        <w:t>primary SCCM site server</w:t>
      </w:r>
    </w:p>
    <w:p w14:paraId="330D5729" w14:textId="77777777" w:rsidR="00497D4F" w:rsidRDefault="00000000">
      <w:pPr>
        <w:pStyle w:val="Heading1"/>
      </w:pPr>
      <w:r>
        <w:t>4. Data Mapping Requirements</w:t>
      </w:r>
    </w:p>
    <w:p w14:paraId="464FDE2D" w14:textId="77777777" w:rsidR="002F3DBC" w:rsidRDefault="00000000" w:rsidP="002F3DBC">
      <w:pPr>
        <w:pStyle w:val="ListParagraph"/>
        <w:numPr>
          <w:ilvl w:val="0"/>
          <w:numId w:val="19"/>
        </w:numPr>
      </w:pPr>
      <w:r>
        <w:t>Define fields to sync (e.g., hostname, model, serial, OS, installed apps)</w:t>
      </w:r>
    </w:p>
    <w:p w14:paraId="0876779E" w14:textId="77777777" w:rsidR="002F3DBC" w:rsidRDefault="00000000" w:rsidP="002F3DBC">
      <w:pPr>
        <w:pStyle w:val="ListParagraph"/>
        <w:numPr>
          <w:ilvl w:val="0"/>
          <w:numId w:val="19"/>
        </w:numPr>
      </w:pPr>
      <w:r>
        <w:t>Identify custom fields in SCCM that should be mapped</w:t>
      </w:r>
    </w:p>
    <w:p w14:paraId="21D5801C" w14:textId="789F0B03" w:rsidR="00497D4F" w:rsidRDefault="00000000" w:rsidP="002F3DBC">
      <w:pPr>
        <w:pStyle w:val="ListParagraph"/>
        <w:numPr>
          <w:ilvl w:val="0"/>
          <w:numId w:val="19"/>
        </w:numPr>
      </w:pPr>
      <w:r>
        <w:t>Align fields with Freshservice asset schema</w:t>
      </w:r>
    </w:p>
    <w:p w14:paraId="16A07F33" w14:textId="77777777" w:rsidR="00497D4F" w:rsidRDefault="00000000">
      <w:pPr>
        <w:pStyle w:val="Heading1"/>
      </w:pPr>
      <w:r>
        <w:t>5. Integration Method Selection</w:t>
      </w:r>
    </w:p>
    <w:p w14:paraId="3D755ADB" w14:textId="77777777" w:rsidR="002F3DBC" w:rsidRDefault="00000000" w:rsidP="002F3DBC">
      <w:pPr>
        <w:pStyle w:val="ListParagraph"/>
        <w:numPr>
          <w:ilvl w:val="0"/>
          <w:numId w:val="23"/>
        </w:numPr>
      </w:pPr>
      <w:r>
        <w:t>Choose between:</w:t>
      </w:r>
    </w:p>
    <w:p w14:paraId="18831040" w14:textId="77777777" w:rsidR="002F3DBC" w:rsidRDefault="00000000" w:rsidP="002F3DBC">
      <w:pPr>
        <w:pStyle w:val="ListParagraph"/>
        <w:numPr>
          <w:ilvl w:val="1"/>
          <w:numId w:val="23"/>
        </w:numPr>
      </w:pPr>
      <w:r>
        <w:t>Freshservice Connector App for SCCM</w:t>
      </w:r>
    </w:p>
    <w:p w14:paraId="1641A7C5" w14:textId="77777777" w:rsidR="002F3DBC" w:rsidRDefault="00000000" w:rsidP="002F3DBC">
      <w:pPr>
        <w:pStyle w:val="ListParagraph"/>
        <w:numPr>
          <w:ilvl w:val="1"/>
          <w:numId w:val="23"/>
        </w:numPr>
      </w:pPr>
      <w:r>
        <w:t>Middleware/API (PowerShell, SQL, integration platform)</w:t>
      </w:r>
    </w:p>
    <w:p w14:paraId="263C96E1" w14:textId="4847F074" w:rsidR="00497D4F" w:rsidRDefault="00000000" w:rsidP="002F3DBC">
      <w:pPr>
        <w:pStyle w:val="ListParagraph"/>
        <w:numPr>
          <w:ilvl w:val="0"/>
          <w:numId w:val="23"/>
        </w:numPr>
      </w:pPr>
      <w:r>
        <w:t>Review compatibility and access security implications</w:t>
      </w:r>
    </w:p>
    <w:p w14:paraId="7D74F6EC" w14:textId="77777777" w:rsidR="00497D4F" w:rsidRDefault="00000000">
      <w:pPr>
        <w:pStyle w:val="Heading1"/>
      </w:pPr>
      <w:r>
        <w:lastRenderedPageBreak/>
        <w:t>6. Security &amp; Permissions Review</w:t>
      </w:r>
    </w:p>
    <w:p w14:paraId="332A0009" w14:textId="7D5394D5" w:rsidR="002F3DBC" w:rsidRDefault="00000000" w:rsidP="002F3DBC">
      <w:pPr>
        <w:pStyle w:val="ListParagraph"/>
        <w:numPr>
          <w:ilvl w:val="0"/>
          <w:numId w:val="24"/>
        </w:numPr>
      </w:pPr>
      <w:r>
        <w:t xml:space="preserve">Service account with read access to </w:t>
      </w:r>
      <w:r w:rsidR="00FE7AEE">
        <w:t xml:space="preserve">the </w:t>
      </w:r>
      <w:r>
        <w:t>SCCM database or API</w:t>
      </w:r>
    </w:p>
    <w:p w14:paraId="56C09D8E" w14:textId="77777777" w:rsidR="002F3DBC" w:rsidRDefault="00000000" w:rsidP="002F3DBC">
      <w:pPr>
        <w:pStyle w:val="ListParagraph"/>
        <w:numPr>
          <w:ilvl w:val="0"/>
          <w:numId w:val="24"/>
        </w:numPr>
      </w:pPr>
      <w:r>
        <w:t>Confirm encryption and data transfer protocols</w:t>
      </w:r>
    </w:p>
    <w:p w14:paraId="0B31BCFD" w14:textId="58949262" w:rsidR="00497D4F" w:rsidRDefault="00000000" w:rsidP="002F3DBC">
      <w:pPr>
        <w:pStyle w:val="ListParagraph"/>
        <w:numPr>
          <w:ilvl w:val="0"/>
          <w:numId w:val="24"/>
        </w:numPr>
      </w:pPr>
      <w:r>
        <w:t>Ensure RBAC policies are followed (ITIL best practice)</w:t>
      </w:r>
    </w:p>
    <w:p w14:paraId="0E2BF621" w14:textId="77777777" w:rsidR="00497D4F" w:rsidRDefault="00000000">
      <w:pPr>
        <w:pStyle w:val="Heading1"/>
      </w:pPr>
      <w:r>
        <w:t>7. Freshservice Configuration Alignment</w:t>
      </w:r>
    </w:p>
    <w:p w14:paraId="20107A6E" w14:textId="5AC92D86" w:rsidR="002F3DBC" w:rsidRDefault="00000000" w:rsidP="002F3DBC">
      <w:pPr>
        <w:pStyle w:val="ListParagraph"/>
        <w:numPr>
          <w:ilvl w:val="0"/>
          <w:numId w:val="25"/>
        </w:numPr>
      </w:pPr>
      <w:r>
        <w:t xml:space="preserve">Admin access to </w:t>
      </w:r>
      <w:r w:rsidR="00FE7AEE">
        <w:t xml:space="preserve">the </w:t>
      </w:r>
      <w:r>
        <w:t>Assets module</w:t>
      </w:r>
    </w:p>
    <w:p w14:paraId="78CE61C4" w14:textId="77777777" w:rsidR="002F3DBC" w:rsidRDefault="00000000" w:rsidP="002F3DBC">
      <w:pPr>
        <w:pStyle w:val="ListParagraph"/>
        <w:numPr>
          <w:ilvl w:val="0"/>
          <w:numId w:val="25"/>
        </w:numPr>
      </w:pPr>
      <w:r>
        <w:t>Custom fields in Freshservice to receive SCCM data</w:t>
      </w:r>
    </w:p>
    <w:p w14:paraId="478DF6A7" w14:textId="5C4C5E66" w:rsidR="00497D4F" w:rsidRDefault="00000000" w:rsidP="002F3DBC">
      <w:pPr>
        <w:pStyle w:val="ListParagraph"/>
        <w:numPr>
          <w:ilvl w:val="0"/>
          <w:numId w:val="25"/>
        </w:numPr>
      </w:pPr>
      <w:r>
        <w:t>Tags or business rules for SCCM-originated assets</w:t>
      </w:r>
    </w:p>
    <w:p w14:paraId="2C3C3405" w14:textId="77777777" w:rsidR="00497D4F" w:rsidRDefault="00000000">
      <w:pPr>
        <w:pStyle w:val="Heading1"/>
      </w:pPr>
      <w:r>
        <w:t>8. Testing Strategy</w:t>
      </w:r>
    </w:p>
    <w:p w14:paraId="3ECB4717" w14:textId="70EAD36A" w:rsidR="002F3DBC" w:rsidRDefault="00000000" w:rsidP="002F3DBC">
      <w:pPr>
        <w:pStyle w:val="ListParagraph"/>
        <w:numPr>
          <w:ilvl w:val="0"/>
          <w:numId w:val="26"/>
        </w:numPr>
      </w:pPr>
      <w:r>
        <w:t>Identify a test group of endpoints for trial sync</w:t>
      </w:r>
    </w:p>
    <w:p w14:paraId="1E58C17B" w14:textId="77777777" w:rsidR="002F3DBC" w:rsidRDefault="00000000" w:rsidP="002F3DBC">
      <w:pPr>
        <w:pStyle w:val="ListParagraph"/>
        <w:numPr>
          <w:ilvl w:val="0"/>
          <w:numId w:val="26"/>
        </w:numPr>
      </w:pPr>
      <w:r>
        <w:t>Document success criteria (e.g., asset creation, updates)</w:t>
      </w:r>
    </w:p>
    <w:p w14:paraId="1CA46502" w14:textId="1C0F9F23" w:rsidR="00497D4F" w:rsidRDefault="00000000" w:rsidP="002F3DBC">
      <w:pPr>
        <w:pStyle w:val="ListParagraph"/>
        <w:numPr>
          <w:ilvl w:val="0"/>
          <w:numId w:val="26"/>
        </w:numPr>
      </w:pPr>
      <w:r>
        <w:t>Plan rollback options and change management controls</w:t>
      </w:r>
    </w:p>
    <w:p w14:paraId="69C3B240" w14:textId="77777777" w:rsidR="00497D4F" w:rsidRDefault="00000000">
      <w:pPr>
        <w:pStyle w:val="Heading1"/>
      </w:pPr>
      <w:r>
        <w:t>9. Change Approval and CAB Review</w:t>
      </w:r>
    </w:p>
    <w:p w14:paraId="17A16EFC" w14:textId="77777777" w:rsidR="002F3DBC" w:rsidRDefault="00000000" w:rsidP="002F3DBC">
      <w:pPr>
        <w:pStyle w:val="ListParagraph"/>
        <w:numPr>
          <w:ilvl w:val="0"/>
          <w:numId w:val="27"/>
        </w:numPr>
      </w:pPr>
      <w:r>
        <w:t xml:space="preserve">Prepare a change request for review by </w:t>
      </w:r>
      <w:r w:rsidR="00FE7AEE">
        <w:t xml:space="preserve">the </w:t>
      </w:r>
      <w:r>
        <w:t>Change Advisory Board</w:t>
      </w:r>
    </w:p>
    <w:p w14:paraId="139A27C1" w14:textId="4E972634" w:rsidR="00497D4F" w:rsidRDefault="00000000" w:rsidP="002F3DBC">
      <w:pPr>
        <w:pStyle w:val="ListParagraph"/>
        <w:numPr>
          <w:ilvl w:val="0"/>
          <w:numId w:val="27"/>
        </w:numPr>
      </w:pPr>
      <w:r>
        <w:t xml:space="preserve">Align with </w:t>
      </w:r>
      <w:r w:rsidR="00FE7AEE">
        <w:t xml:space="preserve">the </w:t>
      </w:r>
      <w:r>
        <w:t>ITIL Change Enablement process</w:t>
      </w:r>
    </w:p>
    <w:p w14:paraId="1BF3DD2C" w14:textId="77777777" w:rsidR="00497D4F" w:rsidRDefault="00000000">
      <w:pPr>
        <w:pStyle w:val="Heading1"/>
      </w:pPr>
      <w:r>
        <w:t>10. Integration Schedule &amp; Go-Live Plan</w:t>
      </w:r>
    </w:p>
    <w:p w14:paraId="2CEC56C1" w14:textId="77777777" w:rsidR="002F3DBC" w:rsidRDefault="00000000" w:rsidP="002F3DBC">
      <w:pPr>
        <w:pStyle w:val="ListParagraph"/>
        <w:numPr>
          <w:ilvl w:val="0"/>
          <w:numId w:val="28"/>
        </w:numPr>
      </w:pPr>
      <w:r>
        <w:t>Confirm timing and stakeholder availability</w:t>
      </w:r>
    </w:p>
    <w:p w14:paraId="218445A1" w14:textId="77777777" w:rsidR="002F3DBC" w:rsidRDefault="00000000" w:rsidP="002F3DBC">
      <w:pPr>
        <w:pStyle w:val="ListParagraph"/>
        <w:numPr>
          <w:ilvl w:val="0"/>
          <w:numId w:val="28"/>
        </w:numPr>
      </w:pPr>
      <w:r>
        <w:t>Notify affected users if applicable</w:t>
      </w:r>
    </w:p>
    <w:p w14:paraId="7578B474" w14:textId="43E0C8CD" w:rsidR="00497D4F" w:rsidRDefault="00000000" w:rsidP="002F3DBC">
      <w:pPr>
        <w:pStyle w:val="ListParagraph"/>
        <w:numPr>
          <w:ilvl w:val="0"/>
          <w:numId w:val="28"/>
        </w:numPr>
      </w:pPr>
      <w:r>
        <w:t>Include a monitoring period post-launch</w:t>
      </w:r>
    </w:p>
    <w:sectPr w:rsidR="00497D4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9A51" w14:textId="77777777" w:rsidR="00DC1FC3" w:rsidRDefault="00DC1FC3">
      <w:pPr>
        <w:spacing w:after="0" w:line="240" w:lineRule="auto"/>
      </w:pPr>
      <w:r>
        <w:separator/>
      </w:r>
    </w:p>
  </w:endnote>
  <w:endnote w:type="continuationSeparator" w:id="0">
    <w:p w14:paraId="764E4D9D" w14:textId="77777777" w:rsidR="00DC1FC3" w:rsidRDefault="00DC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B8D98" w14:textId="77777777" w:rsidR="00DC1FC3" w:rsidRDefault="00DC1FC3">
      <w:pPr>
        <w:spacing w:after="0" w:line="240" w:lineRule="auto"/>
      </w:pPr>
      <w:r>
        <w:separator/>
      </w:r>
    </w:p>
  </w:footnote>
  <w:footnote w:type="continuationSeparator" w:id="0">
    <w:p w14:paraId="31AA54B6" w14:textId="77777777" w:rsidR="00DC1FC3" w:rsidRDefault="00DC1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A01E8C"/>
    <w:multiLevelType w:val="hybridMultilevel"/>
    <w:tmpl w:val="C722EFDA"/>
    <w:lvl w:ilvl="0" w:tplc="41A4A09A">
      <w:start w:val="6"/>
      <w:numFmt w:val="bullet"/>
      <w:lvlText w:val="•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B63B2A"/>
    <w:multiLevelType w:val="hybridMultilevel"/>
    <w:tmpl w:val="C094639E"/>
    <w:lvl w:ilvl="0" w:tplc="41A4A09A">
      <w:start w:val="6"/>
      <w:numFmt w:val="bullet"/>
      <w:lvlText w:val="•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5F1B59"/>
    <w:multiLevelType w:val="hybridMultilevel"/>
    <w:tmpl w:val="D6703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6A2E0D"/>
    <w:multiLevelType w:val="hybridMultilevel"/>
    <w:tmpl w:val="AD368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62AFA"/>
    <w:multiLevelType w:val="hybridMultilevel"/>
    <w:tmpl w:val="DE5AD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808F6"/>
    <w:multiLevelType w:val="hybridMultilevel"/>
    <w:tmpl w:val="E31EB598"/>
    <w:lvl w:ilvl="0" w:tplc="41A4A09A">
      <w:start w:val="6"/>
      <w:numFmt w:val="bullet"/>
      <w:lvlText w:val="•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00B2F"/>
    <w:multiLevelType w:val="hybridMultilevel"/>
    <w:tmpl w:val="516E5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A4615"/>
    <w:multiLevelType w:val="hybridMultilevel"/>
    <w:tmpl w:val="A928FE76"/>
    <w:lvl w:ilvl="0" w:tplc="41A4A09A">
      <w:start w:val="6"/>
      <w:numFmt w:val="bullet"/>
      <w:lvlText w:val="•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20D63"/>
    <w:multiLevelType w:val="hybridMultilevel"/>
    <w:tmpl w:val="92380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758B8"/>
    <w:multiLevelType w:val="hybridMultilevel"/>
    <w:tmpl w:val="98F6B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BE1228"/>
    <w:multiLevelType w:val="hybridMultilevel"/>
    <w:tmpl w:val="BAD8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96819"/>
    <w:multiLevelType w:val="hybridMultilevel"/>
    <w:tmpl w:val="C5340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8629D"/>
    <w:multiLevelType w:val="hybridMultilevel"/>
    <w:tmpl w:val="D92C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CD1304"/>
    <w:multiLevelType w:val="hybridMultilevel"/>
    <w:tmpl w:val="83D2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919A1"/>
    <w:multiLevelType w:val="hybridMultilevel"/>
    <w:tmpl w:val="70341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C0816"/>
    <w:multiLevelType w:val="hybridMultilevel"/>
    <w:tmpl w:val="62EC8578"/>
    <w:lvl w:ilvl="0" w:tplc="41A4A09A">
      <w:start w:val="6"/>
      <w:numFmt w:val="bullet"/>
      <w:lvlText w:val="•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84033"/>
    <w:multiLevelType w:val="hybridMultilevel"/>
    <w:tmpl w:val="A35C6E1E"/>
    <w:lvl w:ilvl="0" w:tplc="C8A85B80">
      <w:start w:val="6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077F1"/>
    <w:multiLevelType w:val="hybridMultilevel"/>
    <w:tmpl w:val="F0A80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D56E24"/>
    <w:multiLevelType w:val="hybridMultilevel"/>
    <w:tmpl w:val="23AA9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11035">
    <w:abstractNumId w:val="8"/>
  </w:num>
  <w:num w:numId="2" w16cid:durableId="2074306436">
    <w:abstractNumId w:val="6"/>
  </w:num>
  <w:num w:numId="3" w16cid:durableId="701170896">
    <w:abstractNumId w:val="5"/>
  </w:num>
  <w:num w:numId="4" w16cid:durableId="1468860965">
    <w:abstractNumId w:val="4"/>
  </w:num>
  <w:num w:numId="5" w16cid:durableId="71976320">
    <w:abstractNumId w:val="7"/>
  </w:num>
  <w:num w:numId="6" w16cid:durableId="368266150">
    <w:abstractNumId w:val="3"/>
  </w:num>
  <w:num w:numId="7" w16cid:durableId="1155029228">
    <w:abstractNumId w:val="2"/>
  </w:num>
  <w:num w:numId="8" w16cid:durableId="1942713177">
    <w:abstractNumId w:val="1"/>
  </w:num>
  <w:num w:numId="9" w16cid:durableId="1608466022">
    <w:abstractNumId w:val="0"/>
  </w:num>
  <w:num w:numId="10" w16cid:durableId="714426038">
    <w:abstractNumId w:val="11"/>
  </w:num>
  <w:num w:numId="11" w16cid:durableId="1821732189">
    <w:abstractNumId w:val="25"/>
  </w:num>
  <w:num w:numId="12" w16cid:durableId="1509757657">
    <w:abstractNumId w:val="23"/>
  </w:num>
  <w:num w:numId="13" w16cid:durableId="1260598714">
    <w:abstractNumId w:val="19"/>
  </w:num>
  <w:num w:numId="14" w16cid:durableId="1329362695">
    <w:abstractNumId w:val="13"/>
  </w:num>
  <w:num w:numId="15" w16cid:durableId="946814277">
    <w:abstractNumId w:val="24"/>
  </w:num>
  <w:num w:numId="16" w16cid:durableId="390349838">
    <w:abstractNumId w:val="14"/>
  </w:num>
  <w:num w:numId="17" w16cid:durableId="246770540">
    <w:abstractNumId w:val="10"/>
  </w:num>
  <w:num w:numId="18" w16cid:durableId="743069248">
    <w:abstractNumId w:val="27"/>
  </w:num>
  <w:num w:numId="19" w16cid:durableId="1266032577">
    <w:abstractNumId w:val="18"/>
  </w:num>
  <w:num w:numId="20" w16cid:durableId="1795706323">
    <w:abstractNumId w:val="16"/>
  </w:num>
  <w:num w:numId="21" w16cid:durableId="1387026510">
    <w:abstractNumId w:val="22"/>
  </w:num>
  <w:num w:numId="22" w16cid:durableId="225461398">
    <w:abstractNumId w:val="9"/>
  </w:num>
  <w:num w:numId="23" w16cid:durableId="871963458">
    <w:abstractNumId w:val="26"/>
  </w:num>
  <w:num w:numId="24" w16cid:durableId="588850018">
    <w:abstractNumId w:val="15"/>
  </w:num>
  <w:num w:numId="25" w16cid:durableId="1688631906">
    <w:abstractNumId w:val="20"/>
  </w:num>
  <w:num w:numId="26" w16cid:durableId="695085260">
    <w:abstractNumId w:val="21"/>
  </w:num>
  <w:num w:numId="27" w16cid:durableId="959067634">
    <w:abstractNumId w:val="17"/>
  </w:num>
  <w:num w:numId="28" w16cid:durableId="8306774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61D"/>
    <w:rsid w:val="00034616"/>
    <w:rsid w:val="0006063C"/>
    <w:rsid w:val="0015074B"/>
    <w:rsid w:val="0029639D"/>
    <w:rsid w:val="002F3DBC"/>
    <w:rsid w:val="00326F90"/>
    <w:rsid w:val="00497D4F"/>
    <w:rsid w:val="007F5115"/>
    <w:rsid w:val="00AA1D8D"/>
    <w:rsid w:val="00B47730"/>
    <w:rsid w:val="00CB0664"/>
    <w:rsid w:val="00DC1FC3"/>
    <w:rsid w:val="00F84753"/>
    <w:rsid w:val="00FC693F"/>
    <w:rsid w:val="00FE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F71835"/>
  <w14:defaultImageDpi w14:val="300"/>
  <w15:docId w15:val="{C8DA12B3-59FE-6648-A437-E4889D89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3</cp:revision>
  <dcterms:created xsi:type="dcterms:W3CDTF">2013-12-23T23:15:00Z</dcterms:created>
  <dcterms:modified xsi:type="dcterms:W3CDTF">2025-07-13T13:14:00Z</dcterms:modified>
  <cp:category/>
</cp:coreProperties>
</file>